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45720</wp:posOffset>
                </wp:positionV>
                <wp:extent cx="6386195" cy="2305685"/>
                <wp:effectExtent l="5080" t="4445" r="9525" b="1397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6195" cy="2305685"/>
                          <a:chOff x="1680" y="1301"/>
                          <a:chExt cx="9717" cy="2468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1680" y="1301"/>
                            <a:ext cx="9716" cy="1095"/>
                            <a:chOff x="1680" y="1301"/>
                            <a:chExt cx="9716" cy="1095"/>
                          </a:xfrm>
                        </wpg:grpSpPr>
                        <wps:wsp>
                          <wps:cNvPr id="9" name="Rectangles 9"/>
                          <wps:cNvSpPr/>
                          <wps:spPr>
                            <a:xfrm>
                              <a:off x="1680" y="1301"/>
                              <a:ext cx="9716" cy="10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upright="1"/>
                        </wps:wsp>
                        <wps:wsp>
                          <wps:cNvPr id="10" name="Rectangles 10"/>
                          <wps:cNvSpPr/>
                          <wps:spPr>
                            <a:xfrm>
                              <a:off x="1756" y="1365"/>
                              <a:ext cx="4153" cy="97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Cs/>
                                    <w:sz w:val="22"/>
                                    <w:szCs w:val="22"/>
                                  </w:rPr>
                                  <w:t>Trường tiểu học: Trần Phú</w:t>
                                </w:r>
                              </w:p>
                              <w:p>
                                <w:pPr>
                                  <w:rPr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bCs/>
                                    <w:sz w:val="22"/>
                                    <w:szCs w:val="22"/>
                                  </w:rPr>
                                  <w:t>Lớp:</w:t>
                                </w:r>
                                <w:r>
                                  <w:rPr>
                                    <w:bCs/>
                                    <w:sz w:val="22"/>
                                    <w:szCs w:val="22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4</w:t>
                                </w:r>
                              </w:p>
                              <w:p>
                                <w:r>
                                  <w:rPr>
                                    <w:bCs/>
                                    <w:sz w:val="22"/>
                                    <w:szCs w:val="22"/>
                                  </w:rPr>
                                  <w:t>Họ và tên HS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t xml:space="preserve">  ........................................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1" name="Rectangles 11"/>
                          <wps:cNvSpPr/>
                          <wps:spPr>
                            <a:xfrm>
                              <a:off x="5993" y="1367"/>
                              <a:ext cx="5332" cy="97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"/>
                                  <w:ind w:firstLine="440" w:firstLineChars="200"/>
                                  <w:rPr>
                                    <w:rFonts w:hint="default" w:ascii="Times New Roman" w:hAnsi="Times New Roman" w:cs="Times New Roman"/>
                                    <w:b w:val="0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cs="Times New Roman"/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t>Thứ         ngày       tháng       năm 20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 w:val="0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  <w:t>21</w:t>
                                </w:r>
                              </w:p>
                              <w:p>
                                <w:pPr>
                                  <w:pStyle w:val="2"/>
                                  <w:jc w:val="left"/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i w:val="0"/>
                                    <w:sz w:val="20"/>
                                    <w:szCs w:val="20"/>
                                  </w:rPr>
                                  <w:t xml:space="preserve">     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0"/>
                                    <w:szCs w:val="20"/>
                                  </w:rPr>
                                  <w:t xml:space="preserve">KIỂM TRA 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0"/>
                                    <w:szCs w:val="20"/>
                                    <w:lang w:val="en-US"/>
                                  </w:rPr>
                                  <w:t>GIỮA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0"/>
                                    <w:szCs w:val="20"/>
                                  </w:rPr>
                                  <w:t xml:space="preserve"> KÌ I - MÔN TIẾNG VIỆT</w:t>
                                </w:r>
                              </w:p>
                              <w:p>
                                <w:pPr>
                                  <w:pStyle w:val="2"/>
                                  <w:ind w:firstLine="1546" w:firstLineChars="700"/>
                                  <w:jc w:val="left"/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2"/>
                                    <w:szCs w:val="22"/>
                                  </w:rPr>
                                  <w:t>Năm học: 20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2"/>
                                    <w:szCs w:val="22"/>
                                    <w:lang w:val="en-US"/>
                                  </w:rPr>
                                  <w:t>21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2"/>
                                    <w:szCs w:val="22"/>
                                  </w:rPr>
                                  <w:t>– 20</w:t>
                                </w:r>
                                <w:r>
                                  <w:rPr>
                                    <w:rFonts w:hint="default" w:ascii="Times New Roman" w:hAnsi="Times New Roman" w:cs="Times New Roman"/>
                                    <w:b/>
                                    <w:bCs/>
                                    <w:i w:val="0"/>
                                    <w:sz w:val="22"/>
                                    <w:szCs w:val="22"/>
                                    <w:lang w:val="en-US"/>
                                  </w:rPr>
                                  <w:t>22</w:t>
                                </w:r>
                              </w:p>
                              <w:p/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16" name="Group 16"/>
                        <wpg:cNvGrpSpPr/>
                        <wpg:grpSpPr>
                          <a:xfrm>
                            <a:off x="1681" y="2361"/>
                            <a:ext cx="9716" cy="1408"/>
                            <a:chOff x="1670" y="3910"/>
                            <a:chExt cx="9716" cy="1408"/>
                          </a:xfrm>
                        </wpg:grpSpPr>
                        <wps:wsp>
                          <wps:cNvPr id="13" name="Rectangles 13"/>
                          <wps:cNvSpPr/>
                          <wps:spPr>
                            <a:xfrm>
                              <a:off x="1670" y="3910"/>
                              <a:ext cx="9716" cy="14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upright="1"/>
                        </wps:wsp>
                        <wps:wsp>
                          <wps:cNvPr id="14" name="Rectangles 14"/>
                          <wps:cNvSpPr/>
                          <wps:spPr>
                            <a:xfrm>
                              <a:off x="1771" y="3986"/>
                              <a:ext cx="2661" cy="12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sz w:val="22"/>
                                    <w:szCs w:val="22"/>
                                    <w:u w:val="single"/>
                                  </w:rPr>
                                  <w:t>Điểm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5" name="Rectangles 15"/>
                          <wps:cNvSpPr/>
                          <wps:spPr>
                            <a:xfrm>
                              <a:off x="4466" y="3987"/>
                              <a:ext cx="6824" cy="124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2"/>
                                    <w:szCs w:val="22"/>
                                    <w:u w:val="singl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2"/>
                                    <w:szCs w:val="22"/>
                                    <w:u w:val="single"/>
                                  </w:rPr>
                                  <w:t>Lời phê của giáo viên</w:t>
                                </w:r>
                              </w:p>
                              <w:p>
                                <w:pPr>
                                  <w:rPr>
                                    <w:bCs/>
                                    <w:sz w:val="16"/>
                                    <w:szCs w:val="16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  <w:rPr>
                                    <w:bCs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……………………………………………………………………………………………………….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Cs/>
                                    <w:sz w:val="16"/>
                                    <w:szCs w:val="16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……………………………………………………………………………………………………….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95pt;margin-top:3.6pt;height:181.55pt;width:502.85pt;z-index:251659264;mso-width-relative:page;mso-height-relative:page;" coordorigin="1680,1301" coordsize="9717,2468" o:gfxdata="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FJsG6PZAAAACQEAAA8AAAAAAAAAAQAgAAAAIgAAAGRycy9kb3ducmV2LnhtbFBLAQIU&#10;ABQAAAAIAIdO4kBiiRwPgQMAAGQTAAAOAAAAAAAAAAEAIAAAACgBAABkcnMvZTJvRG9jLnhtbFBL&#10;BQYAAAAABgAGAFkBAAAbBwAAAAA=&#10;">
                <o:lock v:ext="edit" aspectratio="f"/>
                <v:group id="_x0000_s1026" o:spid="_x0000_s1026" o:spt="203" style="position:absolute;left:1680;top:1301;height:1095;width:9716;" coordorigin="1680,1301" coordsize="9716,109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1680;top:1301;height:1095;width:9716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rect>
                  <v:rect id="_x0000_s1026" o:spid="_x0000_s1026" o:spt="1" style="position:absolute;left:1756;top:1365;height:974;width:4153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bCs/>
                              <w:sz w:val="22"/>
                              <w:szCs w:val="22"/>
                            </w:rPr>
                            <w:t>Trường tiểu học: Trần Phú</w:t>
                          </w:r>
                        </w:p>
                        <w:p>
                          <w:pPr>
                            <w:rPr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bCs/>
                              <w:sz w:val="22"/>
                              <w:szCs w:val="22"/>
                            </w:rPr>
                            <w:t>Lớp:</w:t>
                          </w:r>
                          <w:r>
                            <w:rPr>
                              <w:bCs/>
                              <w:sz w:val="22"/>
                              <w:szCs w:val="2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4</w:t>
                          </w:r>
                        </w:p>
                        <w:p>
                          <w:r>
                            <w:rPr>
                              <w:bCs/>
                              <w:sz w:val="22"/>
                              <w:szCs w:val="22"/>
                            </w:rPr>
                            <w:t>Họ và tên HS</w:t>
                          </w:r>
                          <w:r>
                            <w:rPr>
                              <w:sz w:val="20"/>
                              <w:szCs w:val="20"/>
                            </w:rPr>
                            <w:t>:</w:t>
                          </w:r>
                          <w:r>
                            <w:t xml:space="preserve">  ........................................</w:t>
                          </w:r>
                        </w:p>
                      </w:txbxContent>
                    </v:textbox>
                  </v:rect>
                  <v:rect id="_x0000_s1026" o:spid="_x0000_s1026" o:spt="1" style="position:absolute;left:5993;top:1367;height:974;width:5332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"/>
                            <w:ind w:firstLine="440" w:firstLineChars="200"/>
                            <w:rPr>
                              <w:rFonts w:hint="default" w:ascii="Times New Roman" w:hAnsi="Times New Roman" w:cs="Times New Roman"/>
                              <w:b w:val="0"/>
                              <w:i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b w:val="0"/>
                              <w:i/>
                              <w:sz w:val="22"/>
                              <w:szCs w:val="22"/>
                            </w:rPr>
                            <w:t>Thứ         ngày       tháng       năm 20</w:t>
                          </w:r>
                          <w:r>
                            <w:rPr>
                              <w:rFonts w:hint="default" w:ascii="Times New Roman" w:hAnsi="Times New Roman" w:cs="Times New Roman"/>
                              <w:b w:val="0"/>
                              <w:i/>
                              <w:sz w:val="22"/>
                              <w:szCs w:val="22"/>
                              <w:lang w:val="en-US"/>
                            </w:rPr>
                            <w:t>21</w:t>
                          </w:r>
                        </w:p>
                        <w:p>
                          <w:pPr>
                            <w:pStyle w:val="2"/>
                            <w:jc w:val="left"/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i w:val="0"/>
                              <w:sz w:val="20"/>
                              <w:szCs w:val="20"/>
                            </w:rPr>
                            <w:t xml:space="preserve">    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0"/>
                              <w:szCs w:val="20"/>
                            </w:rPr>
                            <w:t xml:space="preserve">KIỂM TRA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0"/>
                              <w:szCs w:val="20"/>
                              <w:lang w:val="en-US"/>
                            </w:rPr>
                            <w:t>GIỮA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0"/>
                              <w:szCs w:val="20"/>
                            </w:rPr>
                            <w:t xml:space="preserve"> KÌ I - MÔN TIẾNG VIỆT</w:t>
                          </w:r>
                        </w:p>
                        <w:p>
                          <w:pPr>
                            <w:pStyle w:val="2"/>
                            <w:ind w:firstLine="1546" w:firstLineChars="700"/>
                            <w:jc w:val="left"/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2"/>
                              <w:szCs w:val="22"/>
                            </w:rPr>
                            <w:t>Năm học: 20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2"/>
                              <w:szCs w:val="22"/>
                              <w:lang w:val="en-US"/>
                            </w:rPr>
                            <w:t>21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2"/>
                              <w:szCs w:val="22"/>
                            </w:rPr>
                            <w:t>– 20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bCs/>
                              <w:i w:val="0"/>
                              <w:sz w:val="22"/>
                              <w:szCs w:val="22"/>
                              <w:lang w:val="en-US"/>
                            </w:rPr>
                            <w:t>22</w:t>
                          </w:r>
                        </w:p>
                        <w:p/>
                      </w:txbxContent>
                    </v:textbox>
                  </v:rect>
                </v:group>
                <v:group id="_x0000_s1026" o:spid="_x0000_s1026" o:spt="203" style="position:absolute;left:1681;top:2361;height:1408;width:9716;" coordorigin="1670,3910" coordsize="9716,1408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1670;top:3910;height:1408;width:9716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/>
                      </w:txbxContent>
                    </v:textbox>
                  </v:rect>
                  <v:rect id="_x0000_s1026" o:spid="_x0000_s1026" o:spt="1" style="position:absolute;left:1771;top:3986;height:1242;width:2661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  <w:sz w:val="22"/>
                              <w:szCs w:val="22"/>
                              <w:u w:val="single"/>
                            </w:rPr>
                          </w:pPr>
                          <w:r>
                            <w:rPr>
                              <w:b/>
                              <w:sz w:val="22"/>
                              <w:szCs w:val="22"/>
                              <w:u w:val="single"/>
                            </w:rPr>
                            <w:t>Điểm</w:t>
                          </w:r>
                        </w:p>
                      </w:txbxContent>
                    </v:textbox>
                  </v:rect>
                  <v:rect id="_x0000_s1026" o:spid="_x0000_s1026" o:spt="1" style="position:absolute;left:4466;top:3987;height:1242;width:6824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szCs w:val="22"/>
                              <w:u w:val="single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  <w:u w:val="single"/>
                            </w:rPr>
                            <w:t>Lời phê của giáo viên</w:t>
                          </w:r>
                        </w:p>
                        <w:p>
                          <w:pPr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>
                          <w:pPr>
                            <w:jc w:val="center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……………………………………………………………………………………………………….</w:t>
                          </w:r>
                        </w:p>
                        <w:p>
                          <w:pPr>
                            <w:jc w:val="center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……………………………………………………………………………………………………….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0" w:lineRule="atLeast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I. PHẦN TRẮC NGHIỆM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(4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1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: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Khoanh vào chữ cái đặt trước kết quả đúng: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Chữ số 5 trong số 58 301 thuộc hàng nào, lớp nào?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A. Hàng chục nghìn, lớp nghìn.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B. Hàng nghìn, lớp nghìn.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C. Hàng trăm nghìn, lớp nghìn.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D. Hàng chục, lớp nghìn.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2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Khoanh vào chữ cái đặt trước kết quả đúng: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Trong số 731, chữ số 7 có giá trị bao nhiêu?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A. 7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B. 70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C. 700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D. 7000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3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 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Điền dấu &gt;, &lt;, = thích hợp vào chỗ chấm: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769….. 678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857 …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..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856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700 000 …….69 999 + 1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4937 …….. 6547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4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 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Khoanh vào chữ cái đặt trước kết quả đúng: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Diện tích của hình vuông có cạnh 5m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là:</w:t>
      </w:r>
    </w:p>
    <w:p>
      <w:pPr>
        <w:pStyle w:val="85"/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lang w:val="en-US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25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vertAlign w:val="superscript"/>
          <w:lang w:val="vi-VN"/>
        </w:rPr>
        <w:t xml:space="preserve">2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     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B.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2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6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vertAlign w:val="superscript"/>
          <w:lang w:val="vi-VN"/>
        </w:rPr>
        <w:t>2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br w:type="textWrapping"/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C.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27 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vertAlign w:val="superscript"/>
          <w:lang w:val="vi-VN"/>
        </w:rPr>
        <w:t>2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D.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28 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vertAlign w:val="superscript"/>
          <w:lang w:val="vi-VN"/>
        </w:rPr>
        <w:t>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5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Hình chữ nhật có mấy góc vuông?</w:t>
      </w:r>
    </w:p>
    <w:p>
      <w:pPr>
        <w:pStyle w:val="85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2                                     D.  3</w:t>
      </w:r>
    </w:p>
    <w:p>
      <w:pPr>
        <w:pStyle w:val="85"/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rightChars="0" w:firstLine="0" w:firstLineChars="0"/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4                                     C.  5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6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 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( 1 điểm)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Trong các số sau , số nào chia hết cho 2</w:t>
      </w:r>
    </w:p>
    <w:p>
      <w:pPr>
        <w:pStyle w:val="85"/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3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5                                    C.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3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4</w:t>
      </w:r>
    </w:p>
    <w:p>
      <w:pPr>
        <w:pStyle w:val="85"/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3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7                                    D.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3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3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II. PHẦN TỰ LUẬN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(6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7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Tính: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4 yến = …….kg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3 km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= ……..m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1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thế kỉ = ………… năm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1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giờ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= …….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.......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phút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8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: 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( 1 điểm)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Đặt tính rồi tính: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6453 + 823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7896 – 1760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347 x 5            236 : 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.....................................................................................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.....................................................................................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</w:rPr>
        <w:t>Câu 9: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 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( 0,75 điểm)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Tính diện tích hình chữ nhật có chiều dài 18m, chiều rộng 12m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?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vi-VN"/>
        </w:rPr>
        <w:t>Câu 10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( 1,25 điểm)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Lớp 4a có 34 học sinh trong đó số học sinh nam ít hơn học sinh nữ là 6 em. Tìm số học sinh nam và học sinh nữ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32"/>
          <w:szCs w:val="32"/>
          <w:shd w:val="clear" w:fill="FFFFFF"/>
        </w:rPr>
        <w:t>………………………………………………………………………………………………………</w:t>
      </w: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  <w:t>.....................................................................................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vi-V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10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003399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3399"/>
          <w:spacing w:val="0"/>
          <w:sz w:val="28"/>
          <w:szCs w:val="28"/>
          <w:shd w:val="clear" w:fill="FFFFFF"/>
        </w:rPr>
        <w:t>Ma trận đề thi giữa học kì 1 lớp 4 môn Toán</w:t>
      </w:r>
    </w:p>
    <w:tbl>
      <w:tblPr>
        <w:tblStyle w:val="12"/>
        <w:tblW w:w="9676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"/>
        <w:gridCol w:w="3046"/>
        <w:gridCol w:w="877"/>
        <w:gridCol w:w="567"/>
        <w:gridCol w:w="522"/>
        <w:gridCol w:w="489"/>
        <w:gridCol w:w="534"/>
        <w:gridCol w:w="633"/>
        <w:gridCol w:w="544"/>
        <w:gridCol w:w="534"/>
        <w:gridCol w:w="444"/>
        <w:gridCol w:w="600"/>
        <w:gridCol w:w="42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TT</w:t>
            </w:r>
          </w:p>
        </w:tc>
        <w:tc>
          <w:tcPr>
            <w:tcW w:w="3923" w:type="dxa"/>
            <w:gridSpan w:val="2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Chủ đề</w:t>
            </w:r>
          </w:p>
        </w:tc>
        <w:tc>
          <w:tcPr>
            <w:tcW w:w="1089" w:type="dxa"/>
            <w:gridSpan w:val="2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Mức 1 (20%)</w:t>
            </w:r>
          </w:p>
        </w:tc>
        <w:tc>
          <w:tcPr>
            <w:tcW w:w="1023" w:type="dxa"/>
            <w:gridSpan w:val="2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Mức 2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(30%)</w:t>
            </w:r>
          </w:p>
        </w:tc>
        <w:tc>
          <w:tcPr>
            <w:tcW w:w="1177" w:type="dxa"/>
            <w:gridSpan w:val="2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Mức 3 (30%)</w:t>
            </w:r>
          </w:p>
        </w:tc>
        <w:tc>
          <w:tcPr>
            <w:tcW w:w="978" w:type="dxa"/>
            <w:gridSpan w:val="2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Mức 4 (20%)</w:t>
            </w:r>
          </w:p>
        </w:tc>
        <w:tc>
          <w:tcPr>
            <w:tcW w:w="1022" w:type="dxa"/>
            <w:gridSpan w:val="2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Tổng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923" w:type="dxa"/>
            <w:gridSpan w:val="2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TN</w:t>
            </w: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TL</w:t>
            </w: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TN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TL</w:t>
            </w: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TN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TL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TN</w:t>
            </w: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TL</w:t>
            </w: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TN</w:t>
            </w: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TL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3046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Số học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- Đọc, viết, so sánh số tự nhiên; hàng và lớp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- Cộng, trừ các số có đến sáu chữ số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- Giải bài toán Tìm số trung bình cộng, Tìm hai số khi biết tổng và hiệu của hai số đó (6,5đ)</w:t>
            </w: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Số câu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</w:t>
            </w: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3</w:t>
            </w: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046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Số điểm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cs="Times New Roman"/>
                <w:i w:val="0"/>
                <w:iCs w:val="0"/>
                <w:caps w:val="0"/>
                <w:spacing w:val="0"/>
                <w:sz w:val="28"/>
                <w:szCs w:val="28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đ</w:t>
            </w: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 đ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cs="Times New Roman"/>
                <w:i w:val="0"/>
                <w:iCs w:val="0"/>
                <w:caps w:val="0"/>
                <w:spacing w:val="0"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 xml:space="preserve"> đ</w:t>
            </w: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0,</w:t>
            </w:r>
            <w:r>
              <w:rPr>
                <w:rFonts w:hint="default" w:cs="Times New Roman"/>
                <w:i w:val="0"/>
                <w:iCs w:val="0"/>
                <w:caps w:val="0"/>
                <w:spacing w:val="0"/>
                <w:sz w:val="28"/>
                <w:szCs w:val="28"/>
                <w:lang w:val="en-US"/>
              </w:rPr>
              <w:t>7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5đ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 đ</w:t>
            </w: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2,5đ</w:t>
            </w: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4đ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046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Câu số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1,2</w:t>
            </w: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3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8</w:t>
            </w: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4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10</w:t>
            </w: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</w:t>
            </w:r>
          </w:p>
        </w:tc>
        <w:tc>
          <w:tcPr>
            <w:tcW w:w="3046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Đại lượng và đo đại lượng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- Số đo thời gian, số đo khối lượng (2đ)</w:t>
            </w: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Số câu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046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Số điểm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 đ</w:t>
            </w: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1đ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2đ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046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Câu số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7</w:t>
            </w: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9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3</w:t>
            </w:r>
          </w:p>
        </w:tc>
        <w:tc>
          <w:tcPr>
            <w:tcW w:w="3046" w:type="dxa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Yếu tố hình học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- Góc vuông, góc nhọn, góc tù; hai đường thẳng song song, vuông góc; tính chu vi, diện tích hình chữ nhật, hình vuông (1,5đ)</w:t>
            </w: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Số câu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</w:t>
            </w: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046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Số điểm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1,5đ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1,5đ</w:t>
            </w: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3046" w:type="dxa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Câu số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5,6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0" w:type="dxa"/>
            <w:gridSpan w:val="2"/>
            <w:vMerge w:val="restart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TỔNG</w:t>
            </w: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Số câu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EBEF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0" w:type="dxa"/>
            <w:gridSpan w:val="2"/>
            <w:vMerge w:val="continue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</w:rPr>
              <w:t>Số điểm</w:t>
            </w:r>
          </w:p>
        </w:tc>
        <w:tc>
          <w:tcPr>
            <w:tcW w:w="567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1đ</w:t>
            </w:r>
          </w:p>
        </w:tc>
        <w:tc>
          <w:tcPr>
            <w:tcW w:w="5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 đ</w:t>
            </w:r>
          </w:p>
        </w:tc>
        <w:tc>
          <w:tcPr>
            <w:tcW w:w="489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1đ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2đ</w:t>
            </w:r>
          </w:p>
        </w:tc>
        <w:tc>
          <w:tcPr>
            <w:tcW w:w="633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2đ</w:t>
            </w:r>
          </w:p>
        </w:tc>
        <w:tc>
          <w:tcPr>
            <w:tcW w:w="5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1đ</w:t>
            </w:r>
          </w:p>
        </w:tc>
        <w:tc>
          <w:tcPr>
            <w:tcW w:w="53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44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2đ</w:t>
            </w:r>
          </w:p>
        </w:tc>
        <w:tc>
          <w:tcPr>
            <w:tcW w:w="600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4đ</w:t>
            </w:r>
          </w:p>
        </w:tc>
        <w:tc>
          <w:tcPr>
            <w:tcW w:w="422" w:type="dxa"/>
            <w:tcBorders>
              <w:top w:val="single" w:color="E3E3E3" w:sz="4" w:space="0"/>
              <w:left w:val="single" w:color="E3E3E3" w:sz="4" w:space="0"/>
              <w:bottom w:val="single" w:color="E3E3E3" w:sz="4" w:space="0"/>
              <w:right w:val="single" w:color="E3E3E3" w:sz="4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pStyle w:val="8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  <w:t>6đ</w:t>
            </w:r>
          </w:p>
        </w:tc>
      </w:tr>
    </w:tbl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Đáp án chấm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lang w:val="en-US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I. PHẦN TRẮC NGHIỆM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(</w:t>
      </w:r>
      <w:r>
        <w:rPr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5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điểm)</w:t>
      </w:r>
      <w:r>
        <w:rPr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( Mỗi câu ghi 1điểm)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357" w:firstLineChars="155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1484"/>
        <w:gridCol w:w="1323"/>
        <w:gridCol w:w="1344"/>
        <w:gridCol w:w="1700"/>
        <w:gridCol w:w="1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 xml:space="preserve">Câu </w:t>
            </w:r>
          </w:p>
        </w:tc>
        <w:tc>
          <w:tcPr>
            <w:tcW w:w="1484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32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2</w:t>
            </w:r>
          </w:p>
        </w:tc>
        <w:tc>
          <w:tcPr>
            <w:tcW w:w="1344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4</w:t>
            </w:r>
          </w:p>
        </w:tc>
        <w:tc>
          <w:tcPr>
            <w:tcW w:w="170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5</w:t>
            </w:r>
          </w:p>
        </w:tc>
        <w:tc>
          <w:tcPr>
            <w:tcW w:w="1911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1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 xml:space="preserve">Đáp án </w:t>
            </w:r>
          </w:p>
        </w:tc>
        <w:tc>
          <w:tcPr>
            <w:tcW w:w="1484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A</w:t>
            </w:r>
          </w:p>
        </w:tc>
        <w:tc>
          <w:tcPr>
            <w:tcW w:w="132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C</w:t>
            </w:r>
          </w:p>
        </w:tc>
        <w:tc>
          <w:tcPr>
            <w:tcW w:w="1344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A</w:t>
            </w:r>
          </w:p>
        </w:tc>
        <w:tc>
          <w:tcPr>
            <w:tcW w:w="170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D</w:t>
            </w:r>
          </w:p>
        </w:tc>
        <w:tc>
          <w:tcPr>
            <w:tcW w:w="1911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</w:pPr>
            <w:r>
              <w:rPr>
                <w:rStyle w:val="92"/>
                <w:rFonts w:hint="default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val="vi-VN"/>
              </w:rPr>
              <w:t>C</w:t>
            </w:r>
          </w:p>
        </w:tc>
      </w:tr>
    </w:tbl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Câu 3: 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( 1 điểm) Mỗi phép tính đúng ghi 0,25 điểm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Điền dấu &gt;, &lt;, = thích hợp vào chỗ chấm: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769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&lt;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678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857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&gt;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856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700 000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=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69 999 + 1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4937 &lt; 6547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II. PHẦN TỰ LUẬN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 (6 điểm)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Mỗi phép tính đúng ghi 0,25 điểm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Câu 7: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 Tính: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4 yến =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40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kg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3 km =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3000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m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1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thế kỉ =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100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năm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    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1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giờ =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60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phút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Câu 8: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( 1 điểm) Mỗi phép tính đúng ghi 0,25 điểm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Đặt tính rồi tính: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6453 + 823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7896 – 1760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347 x 5            236 : 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 w:firstLineChars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lang w:val="vi-V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5424170</wp:posOffset>
                </wp:positionH>
                <wp:positionV relativeFrom="paragraph">
                  <wp:posOffset>73025</wp:posOffset>
                </wp:positionV>
                <wp:extent cx="12700" cy="717550"/>
                <wp:effectExtent l="4445" t="0" r="8255" b="63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323965" y="3999230"/>
                          <a:ext cx="12700" cy="717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7.1pt;margin-top:5.75pt;height:56.5pt;width:1pt;z-index:251660288;mso-width-relative:page;mso-height-relative:page;" filled="f" stroked="t" coordsize="21600,21600" o:gfxdata="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TwEC+1wAAAAoB&#10;AAAPAAAAAAAAAAEAIAAAACIAAABkcnMvZG93bnJldi54bWxQSwECFAAUAAAACACHTuJA83+vPOMB&#10;AADFAwAADgAAAAAAAAABACAAAAAmAQAAZHJzL2Uyb0RvYy54bWxQSwUGAAAAAAYABgBZAQAAewUA&#10;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6453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7896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347      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  236 2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5424170</wp:posOffset>
                </wp:positionH>
                <wp:positionV relativeFrom="paragraph">
                  <wp:posOffset>1905</wp:posOffset>
                </wp:positionV>
                <wp:extent cx="425450" cy="12700"/>
                <wp:effectExtent l="0" t="4445" r="6350" b="825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323965" y="4132580"/>
                          <a:ext cx="4254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27.1pt;margin-top:0.15pt;height:1pt;width:33.5pt;z-index:251661312;mso-width-relative:page;mso-height-relative:page;" filled="f" stroked="t" coordsize="21600,21600" o:gfxdata="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m+SN/U&#10;AAAABgEAAA8AAAAAAAAAAQAgAAAAIgAAAGRycy9kb3ducmV2LnhtbFBLAQIUABQAAAAIAIdO4kDZ&#10;Asmq6wEAAM8DAAAOAAAAAAAAAAEAIAAAACMBAABkcnMvZTJvRG9jLnhtbFBLBQYAAAAABgAGAFkB&#10;AACA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+                     -               x                  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03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118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en-US"/>
        </w:rPr>
        <w:t xml:space="preserve">823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en-US"/>
        </w:rPr>
        <w:t xml:space="preserve"> 1760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en-US"/>
        </w:rPr>
        <w:t xml:space="preserve">    5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16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/>
        </w:rPr>
      </w:pP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vertAlign w:val="superscript"/>
          <w:lang w:val="en-US"/>
        </w:rPr>
        <w:t xml:space="preserve">   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vertAlign w:val="superscript"/>
          <w:lang w:val="en-US"/>
        </w:rPr>
        <w:t xml:space="preserve">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/>
        </w:rPr>
        <w:t xml:space="preserve">7276                6136            1735                </w:t>
      </w:r>
      <w:r>
        <w:rPr>
          <w:rStyle w:val="92"/>
          <w:rFonts w:hint="default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/>
        </w:rPr>
        <w:t>0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C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  <w:t>âu 9: 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( 0,75 điểm)</w:t>
      </w:r>
      <w:r>
        <w:rPr>
          <w:rFonts w:hint="default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Tính diện tích hình chữ nhật có chiều dài 18m, chiều rộng 12m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? 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    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single"/>
          <w:shd w:val="clear" w:fill="FFFFFF"/>
          <w:lang w:val="en-US"/>
        </w:rPr>
        <w:t>Bài giải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en-US"/>
        </w:rPr>
        <w:t xml:space="preserve">            Diện tích của hình chữ nhật đó là:       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en-US"/>
        </w:rPr>
        <w:t xml:space="preserve">                   18 x 12 = 216 (m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superscript"/>
          <w:lang w:val="en-US"/>
        </w:rPr>
        <w:t>2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  <w:lang w:val="en-US"/>
        </w:rPr>
        <w:t xml:space="preserve">)             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en-US"/>
        </w:rPr>
        <w:t>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baseline"/>
          <w:lang w:val="en-US"/>
        </w:rPr>
        <w:t xml:space="preserve">                        Đáp số 216 m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vertAlign w:val="superscript"/>
          <w:lang w:val="en-US"/>
        </w:rPr>
        <w:t xml:space="preserve">2                  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u w:val="none"/>
          <w:shd w:val="clear" w:fill="FFFFFF"/>
          <w:lang w:val="en-US"/>
        </w:rPr>
        <w:t>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 xml:space="preserve">Câu 10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>( 1,25</w:t>
      </w:r>
      <w:bookmarkStart w:id="0" w:name="_GoBack"/>
      <w:bookmarkEnd w:id="0"/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điểm) </w:t>
      </w: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vi-VN"/>
        </w:rPr>
        <w:t>Lớp 4a có 34 học sinh trong đó số học sinh nam ít hơn học sinh nữ là 6 em. Tìm số học sinh nam và học sinh nữ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800" w:firstLineChars="250"/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/>
        </w:rPr>
      </w:pPr>
      <w:r>
        <w:rPr>
          <w:rFonts w:hint="default" w:cs="Times New Roman"/>
          <w:i w:val="0"/>
          <w:iCs w:val="0"/>
          <w:caps w:val="0"/>
          <w:spacing w:val="0"/>
          <w:sz w:val="32"/>
          <w:szCs w:val="32"/>
          <w:shd w:val="clear" w:fill="FFFFFF"/>
          <w:lang w:val="en-US"/>
        </w:rPr>
        <w:t xml:space="preserve">                  </w:t>
      </w:r>
      <w:r>
        <w:rPr>
          <w:rFonts w:hint="default" w:cs="Times New Roman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/>
        </w:rPr>
        <w:t>Bài giải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 Số học sinh Nam của 4a là:       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   ( 34 - 6 ) : 2 = 14 ( học sinh)     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Số học sinh Nữ của lớp 4a là:      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    34 - 14 = 20 ( học sinh)        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              Đáp số : Nam 14 học sinh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Style w:val="92"/>
          <w:rFonts w:hint="default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                                   Nữ  20 học sinh  ( 0,25 điểm)</w:t>
      </w: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92"/>
          <w:rFonts w:hint="default" w:ascii="Times New Roman" w:hAnsi="Times New Roman" w:cs="Times New Roman"/>
          <w:b w:val="0"/>
          <w:bCs w:val="0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>
      <w:pPr>
        <w:pStyle w:val="8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Style w:val="92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sectPr>
      <w:pgSz w:w="11907" w:h="16840"/>
      <w:pgMar w:top="680" w:right="850" w:bottom="680" w:left="1417" w:header="720" w:footer="720" w:gutter="0"/>
      <w:pgNumType w:start="1"/>
      <w:cols w:space="0" w:num="1"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4BE3CE1"/>
    <w:multiLevelType w:val="singleLevel"/>
    <w:tmpl w:val="04BE3CE1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2440ED80"/>
    <w:multiLevelType w:val="singleLevel"/>
    <w:tmpl w:val="2440ED80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E4A6B7E"/>
    <w:multiLevelType w:val="singleLevel"/>
    <w:tmpl w:val="5E4A6B7E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A60AE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34756EA"/>
    <w:rsid w:val="05866D4F"/>
    <w:rsid w:val="12EF56B8"/>
    <w:rsid w:val="2200719E"/>
    <w:rsid w:val="256E1D2B"/>
    <w:rsid w:val="2E297740"/>
    <w:rsid w:val="32352091"/>
    <w:rsid w:val="3BBF2A68"/>
    <w:rsid w:val="3E1A60AE"/>
    <w:rsid w:val="40F91205"/>
    <w:rsid w:val="56115B47"/>
    <w:rsid w:val="5F372ACB"/>
    <w:rsid w:val="663A30CA"/>
    <w:rsid w:val="704C1968"/>
    <w:rsid w:val="78535F1D"/>
    <w:rsid w:val="79B03032"/>
    <w:rsid w:val="7F95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Theme="minorEastAsia" w:cstheme="minorBidi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2021-11-23T07:56:00Z</dcterms:created>
  <dc:creator>ADMIN</dc:creator>
  <cp:lastModifiedBy>ADMIN</cp:lastModifiedBy>
  <dcterms:modified xsi:type="dcterms:W3CDTF">2021-11-28T03:41:32Z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87C5DFA244ED4B629C190A24858E18A0</vt:lpwstr>
  </property>
</Properties>
</file>